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2518923" name="019ff60f-0743-74b0-a1f8-5882e67033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3168404" name="019ff60f-0743-74b0-a1f8-5882e670336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1900544" name="019ff60f-24cd-7deb-8877-67709e46243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9739117" name="019ff60f-24cd-7deb-8877-67709e46243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Garagendach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8213244" name="019ff63f-8346-7c3a-b11e-6dc55f429b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8657555" name="019ff63f-8346-7c3a-b11e-6dc55f429b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6007030" name="019ff63f-9c2b-723d-aee3-fc6fde2070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1227344" name="019ff63f-9c2b-723d-aee3-fc6fde2070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UG - 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56541221" name="019ff644-ffe9-7d8f-9e34-e868f76376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966730" name="019ff644-ffe9-7d8f-9e34-e868f763763c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22919364" name="019ff645-1b0d-7e4b-abad-0439088926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7188541" name="019ff645-1b0d-7e4b-abad-04390889267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29530622" name="019ff645-aca5-73d7-8ae9-6efa8629de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4263754" name="019ff645-aca5-73d7-8ae9-6efa8629de5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7686729" name="019ff645-b8a0-7a30-afca-d6f1abb056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6186194" name="019ff645-b8a0-7a30-afca-d6f1abb056f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(oft verdeckt)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5666837" name="019ff646-f3b1-7cec-a8bf-5e06b89e75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4505717" name="019ff646-f3b1-7cec-a8bf-5e06b89e75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355602" name="019ff647-087a-700e-b187-7eb9afa11e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9158625" name="019ff647-087a-700e-b187-7eb9afa11e8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Toggenburgerszrasse 3, 9532 Rickenbach</w:t>
          </w:r>
        </w:p>
        <w:p>
          <w:pPr>
            <w:spacing w:before="0" w:after="0"/>
          </w:pPr>
          <w:r>
            <w:t>1146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